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In Herd und 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3318179" name="99d56c80-621d-11f0-8779-efd69fbfed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2005509" name="99d56c80-621d-11f0-8779-efd69fbfed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2991576" name="b20d11e0-621d-11f0-9280-9727f9b01b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7299990" name="b20d11e0-621d-11f0-9280-9727f9b01bb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Antidröhnbeschichtung</w:t>
            </w:r>
          </w:p>
          <w:p>
            <w:pPr>
              <w:spacing w:before="0" w:after="0"/>
            </w:pPr>
            <w:r>
              <w:t>Lavabo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0122174" name="a39fae10-621d-11f0-a35e-57f5df7b60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0079591" name="a39fae10-621d-11f0-a35e-57f5df7b602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7871951" name="a8e048d0-621d-11f0-a643-db1231f8c6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5717597" name="a8e048d0-621d-11f0-a643-db1231f8c60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LAP/ Faserzement</w:t>
            </w:r>
          </w:p>
          <w:p>
            <w:pPr>
              <w:spacing w:before="0" w:after="0"/>
            </w:pPr>
            <w:r>
              <w:t>Cheminée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7543578" name="fd09b1d0-621d-11f0-a9c9-e9e0fb236c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0422623" name="fd09b1d0-621d-11f0-a9c9-e9e0fb236ca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70016872" name="018f12e0-621e-11f0-b920-e9d714837dd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546867" name="018f12e0-621e-11f0-b920-e9d714837dd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Formteil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6028799" name="dff3cb10-621f-11f0-b24b-bf40e54684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8681161" name="dff3cb10-621f-11f0-b24b-bf40e546847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6297577" name="e2e40d30-621f-11f0-9752-4b1c995dee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4915607" name="e2e40d30-621f-11f0-9752-4b1c995deef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Bodenanstrich</w:t>
            </w:r>
          </w:p>
          <w:p>
            <w:pPr>
              <w:spacing w:before="0" w:after="0"/>
            </w:pPr>
            <w:r>
              <w:t>Kellerboden</w:t>
            </w:r>
          </w:p>
          <w:p>
            <w:pPr>
              <w:spacing w:before="0" w:after="0"/>
            </w:pPr>
            <w:r>
              <w:t>grau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3108196" name="35e15240-6220-11f0-bc6c-39a9ebf81a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5891537" name="35e15240-6220-11f0-bc6c-39a9ebf81ac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69817638" name="3b530f20-6220-11f0-ba5f-b9ad87e80df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5974614" name="3b530f20-6220-11f0-ba5f-b9ad87e80df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lefabvre</w:t>
          </w:r>
        </w:p>
        <w:p>
          <w:pPr>
            <w:spacing w:before="0" w:after="0"/>
          </w:pPr>
          <w:r>
            <w:t>394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